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8F670" w14:textId="4203C634" w:rsidR="004E1948" w:rsidRPr="004E1948" w:rsidRDefault="004E1948" w:rsidP="004E1948">
      <w:pPr>
        <w:pageBreakBefore/>
        <w:spacing w:after="660" w:line="300" w:lineRule="atLeast"/>
        <w:outlineLvl w:val="0"/>
        <w:rPr>
          <w:rFonts w:ascii="Verdana" w:eastAsia="DejaVu Sans" w:hAnsi="Verdana" w:cs="Times New Roman"/>
          <w:color w:val="000000"/>
          <w:sz w:val="24"/>
          <w:lang w:eastAsia="nl-NL"/>
        </w:rPr>
      </w:pPr>
      <w:bookmarkStart w:id="0" w:name="_Toc220665584"/>
      <w:bookmarkStart w:id="1" w:name="_Toc232580350"/>
      <w:bookmarkStart w:id="2" w:name="_Toc232582939"/>
      <w:bookmarkStart w:id="3" w:name="_Toc232586989"/>
      <w:bookmarkStart w:id="4" w:name="bwKopBijlage_A"/>
      <w:r>
        <w:rPr>
          <w:rFonts w:ascii="Verdana" w:eastAsia="DejaVu Sans" w:hAnsi="Verdana" w:cs="Times New Roman"/>
          <w:color w:val="000000"/>
          <w:sz w:val="24"/>
          <w:lang w:eastAsia="nl-NL"/>
        </w:rPr>
        <w:t>Bijlage A</w:t>
      </w:r>
      <w:r>
        <w:rPr>
          <w:rFonts w:ascii="Verdana" w:eastAsia="DejaVu Sans" w:hAnsi="Verdana" w:cs="Times New Roman"/>
          <w:color w:val="000000"/>
          <w:sz w:val="24"/>
          <w:lang w:eastAsia="nl-NL"/>
        </w:rPr>
        <w:tab/>
      </w:r>
      <w:r w:rsidRPr="004E1948">
        <w:rPr>
          <w:rFonts w:ascii="Verdana" w:eastAsia="DejaVu Sans" w:hAnsi="Verdana" w:cs="Times New Roman"/>
          <w:color w:val="000000"/>
          <w:sz w:val="24"/>
          <w:lang w:eastAsia="nl-NL"/>
        </w:rPr>
        <w:t>Aanmeldingsformulier</w:t>
      </w:r>
      <w:bookmarkEnd w:id="0"/>
    </w:p>
    <w:p w14:paraId="6522D571" w14:textId="293AD32C" w:rsidR="004E1948" w:rsidRPr="004E1948" w:rsidRDefault="004E1948" w:rsidP="004E1948">
      <w:pPr>
        <w:spacing w:line="240" w:lineRule="atLeast"/>
        <w:rPr>
          <w:rFonts w:ascii="Verdana" w:eastAsia="Calibri" w:hAnsi="Verdana" w:cs="V&amp;W Syntax (Adobe)"/>
          <w:color w:val="000000"/>
        </w:rPr>
      </w:pPr>
      <w:bookmarkStart w:id="5" w:name="bwBijl_A_AP_NO_CD_blok1"/>
      <w:bookmarkEnd w:id="1"/>
      <w:bookmarkEnd w:id="2"/>
      <w:bookmarkEnd w:id="3"/>
      <w:bookmarkEnd w:id="4"/>
      <w:r w:rsidRPr="004E1948">
        <w:rPr>
          <w:rFonts w:ascii="Verdana" w:eastAsia="Calibri" w:hAnsi="Verdana" w:cs="V&amp;W Syntax (Adobe)"/>
          <w:color w:val="000000"/>
        </w:rPr>
        <w:t xml:space="preserve">Ter zake van de </w:t>
      </w:r>
      <w:bookmarkStart w:id="6" w:name="bwBijl_A_AP_NO_CD_GG0_uit"/>
      <w:r w:rsidRPr="004E1948">
        <w:rPr>
          <w:rFonts w:ascii="Verdana" w:eastAsia="Calibri" w:hAnsi="Verdana" w:cs="V&amp;W Syntax (Adobe)"/>
          <w:color w:val="000000"/>
        </w:rPr>
        <w:t xml:space="preserve">selectie voor </w:t>
      </w:r>
      <w:bookmarkEnd w:id="6"/>
      <w:r w:rsidRPr="004E1948">
        <w:rPr>
          <w:rFonts w:ascii="Verdana" w:eastAsia="Calibri" w:hAnsi="Verdana" w:cs="V&amp;W Syntax (Adobe)"/>
          <w:color w:val="000000"/>
        </w:rPr>
        <w:t xml:space="preserve">de aanbesteding volgens de </w:t>
      </w:r>
      <w:bookmarkStart w:id="7" w:name="bwBijl_A_AP_NO"/>
      <w:r w:rsidRPr="004E1948">
        <w:rPr>
          <w:rFonts w:ascii="Verdana" w:eastAsia="Calibri" w:hAnsi="Verdana" w:cs="V&amp;W Syntax (Adobe)"/>
          <w:color w:val="000000"/>
        </w:rPr>
        <w:t>niet-openbare procedure</w:t>
      </w:r>
      <w:bookmarkEnd w:id="7"/>
      <w:r w:rsidRPr="004E1948">
        <w:rPr>
          <w:rFonts w:ascii="Verdana" w:eastAsia="Calibri" w:hAnsi="Verdana" w:cs="V&amp;W Syntax (Adobe)"/>
          <w:color w:val="000000"/>
        </w:rPr>
        <w:t xml:space="preserve">, zoals omschreven in hoofdstuk </w:t>
      </w:r>
      <w:bookmarkStart w:id="8" w:name="bwBijl_A_AP_NO_2"/>
      <w:r w:rsidRPr="004E1948">
        <w:rPr>
          <w:rFonts w:ascii="Verdana" w:eastAsia="Calibri" w:hAnsi="Verdana" w:cs="V&amp;W Syntax (Adobe)"/>
          <w:color w:val="000000"/>
        </w:rPr>
        <w:t>3</w:t>
      </w:r>
      <w:bookmarkStart w:id="9" w:name="bwBijl_A_AP_CD_2"/>
      <w:bookmarkEnd w:id="8"/>
      <w:r w:rsidRPr="004E1948">
        <w:rPr>
          <w:rFonts w:ascii="Verdana" w:eastAsia="Calibri" w:hAnsi="Verdana" w:cs="V&amp;W Syntax (Adobe)"/>
          <w:vanish/>
          <w:color w:val="E0E0E0"/>
        </w:rPr>
        <w:t>4</w:t>
      </w:r>
      <w:bookmarkEnd w:id="9"/>
      <w:r w:rsidRPr="004E1948">
        <w:rPr>
          <w:rFonts w:ascii="Verdana" w:eastAsia="Calibri" w:hAnsi="Verdana" w:cs="V&amp;W Syntax (Adobe)"/>
          <w:color w:val="000000"/>
        </w:rPr>
        <w:t xml:space="preserve"> van het ARW 2016, van de opdracht met zaaknummer </w:t>
      </w:r>
      <w:bookmarkStart w:id="10" w:name="bwBijl_A_AP_NO_CD_1"/>
      <w:r w:rsidRPr="004E1948">
        <w:rPr>
          <w:rFonts w:ascii="Verdana" w:eastAsia="Calibri" w:hAnsi="Verdana" w:cs="Lohit Hindi"/>
          <w:color w:val="000000"/>
        </w:rPr>
        <w:fldChar w:fldCharType="begin"/>
      </w:r>
      <w:r w:rsidRPr="004E1948">
        <w:rPr>
          <w:rFonts w:ascii="Verdana" w:eastAsia="Calibri" w:hAnsi="Verdana" w:cs="Lohit Hindi"/>
          <w:color w:val="000000"/>
        </w:rPr>
        <w:instrText xml:space="preserve"> DOCPROPERTY  PS_REFERENCE  \* MERGEFORMAT </w:instrText>
      </w:r>
      <w:r w:rsidRPr="004E1948">
        <w:rPr>
          <w:rFonts w:ascii="Verdana" w:eastAsia="Calibri" w:hAnsi="Verdana" w:cs="Lohit Hindi"/>
          <w:color w:val="000000"/>
        </w:rPr>
        <w:fldChar w:fldCharType="separate"/>
      </w:r>
      <w:r w:rsidRPr="004E1948">
        <w:rPr>
          <w:rFonts w:ascii="Verdana" w:eastAsia="Calibri" w:hAnsi="Verdana" w:cs="Lohit Hindi"/>
          <w:color w:val="000000"/>
        </w:rPr>
        <w:t>31209844</w:t>
      </w:r>
      <w:r w:rsidRPr="004E1948">
        <w:rPr>
          <w:rFonts w:ascii="Verdana" w:eastAsia="Calibri" w:hAnsi="Verdana" w:cs="Lohit Hindi"/>
          <w:color w:val="000000"/>
        </w:rPr>
        <w:fldChar w:fldCharType="end"/>
      </w:r>
      <w:bookmarkEnd w:id="10"/>
      <w:r w:rsidRPr="004E1948">
        <w:rPr>
          <w:rFonts w:ascii="Verdana" w:eastAsia="Calibri" w:hAnsi="Verdana" w:cs="V&amp;W Syntax (Adobe)"/>
          <w:color w:val="000000"/>
        </w:rPr>
        <w:t xml:space="preserve"> </w:t>
      </w:r>
      <w:r w:rsidRPr="004E1948">
        <w:rPr>
          <w:rFonts w:ascii="Verdana" w:eastAsia="Calibri" w:hAnsi="Verdana" w:cs="Lohit Hindi"/>
          <w:color w:val="000000"/>
        </w:rPr>
        <w:t xml:space="preserve">voor het </w:t>
      </w:r>
      <w:bookmarkStart w:id="11" w:name="bwBijl_A_AP_NO_CD_2"/>
      <w:r w:rsidRPr="004E1948">
        <w:rPr>
          <w:rFonts w:ascii="Verdana" w:eastAsia="Calibri" w:hAnsi="Verdana" w:cs="Lohit Hindi"/>
          <w:color w:val="000000"/>
        </w:rPr>
        <w:fldChar w:fldCharType="begin"/>
      </w:r>
      <w:r w:rsidRPr="004E1948">
        <w:rPr>
          <w:rFonts w:ascii="Verdana" w:eastAsia="Calibri" w:hAnsi="Verdana" w:cs="Lohit Hindi"/>
          <w:color w:val="000000"/>
        </w:rPr>
        <w:instrText xml:space="preserve"> DOCPROPERTY  ZAAK_ONDERWERP  \* MERGEFORMAT </w:instrText>
      </w:r>
      <w:r w:rsidRPr="004E1948">
        <w:rPr>
          <w:rFonts w:ascii="Verdana" w:eastAsia="Calibri" w:hAnsi="Verdana" w:cs="Lohit Hindi"/>
          <w:color w:val="000000"/>
        </w:rPr>
        <w:fldChar w:fldCharType="separate"/>
      </w:r>
      <w:r w:rsidRPr="004E1948">
        <w:rPr>
          <w:rFonts w:ascii="Verdana" w:eastAsia="Calibri" w:hAnsi="Verdana" w:cs="Lohit Hindi"/>
          <w:bCs/>
          <w:color w:val="000000"/>
        </w:rPr>
        <w:t>Baggeren</w:t>
      </w:r>
      <w:r w:rsidRPr="004E1948">
        <w:rPr>
          <w:rFonts w:ascii="Verdana" w:eastAsia="Calibri" w:hAnsi="Verdana" w:cs="Lohit Hindi"/>
          <w:color w:val="000000"/>
        </w:rPr>
        <w:t xml:space="preserve"> Noord-Nederland (ROK-BAGGER-NN) 2026-2029 voor het uitvoeren van baggerwerkzaamheden inclusief bijkomende werkzaamheden op de Hoofdvaarweg Lemmer Delfzijl in Noord-Nederland</w:t>
      </w:r>
      <w:r w:rsidRPr="004E1948">
        <w:rPr>
          <w:rFonts w:ascii="Verdana" w:eastAsia="Calibri" w:hAnsi="Verdana" w:cs="Lohit Hindi"/>
          <w:bCs/>
          <w:color w:val="000000"/>
        </w:rPr>
        <w:fldChar w:fldCharType="end"/>
      </w:r>
      <w:bookmarkEnd w:id="11"/>
      <w:r w:rsidRPr="004E1948">
        <w:rPr>
          <w:rFonts w:ascii="Verdana" w:eastAsia="Calibri" w:hAnsi="Verdana" w:cs="V&amp;W Syntax (Adobe)"/>
          <w:color w:val="000000"/>
        </w:rPr>
        <w:t>.</w:t>
      </w:r>
    </w:p>
    <w:p w14:paraId="04633715" w14:textId="77777777" w:rsidR="004E1948" w:rsidRPr="004E1948" w:rsidRDefault="004E1948" w:rsidP="004E1948">
      <w:pPr>
        <w:spacing w:line="260" w:lineRule="atLeast"/>
        <w:ind w:left="1418"/>
        <w:rPr>
          <w:rFonts w:ascii="Verdana" w:eastAsia="Calibri" w:hAnsi="Verdana" w:cs="V&amp;W Syntax (Adobe)"/>
          <w:color w:val="000000"/>
        </w:rPr>
      </w:pPr>
    </w:p>
    <w:p w14:paraId="6D44CABC" w14:textId="77777777" w:rsidR="004E1948" w:rsidRPr="004E1948" w:rsidRDefault="004E1948" w:rsidP="004E1948">
      <w:pPr>
        <w:spacing w:line="260" w:lineRule="atLeast"/>
        <w:ind w:left="1418"/>
        <w:rPr>
          <w:rFonts w:ascii="Verdana" w:eastAsia="Calibri" w:hAnsi="Verdana" w:cs="Verdana"/>
          <w:color w:val="000000"/>
          <w:highlight w:val="green"/>
        </w:rPr>
      </w:pPr>
    </w:p>
    <w:p w14:paraId="032291A6" w14:textId="77777777" w:rsidR="004E1948" w:rsidRPr="004E1948" w:rsidRDefault="004E1948" w:rsidP="004E1948">
      <w:pPr>
        <w:numPr>
          <w:ilvl w:val="0"/>
          <w:numId w:val="32"/>
        </w:numPr>
        <w:tabs>
          <w:tab w:val="left" w:pos="2098"/>
        </w:tabs>
        <w:spacing w:line="240" w:lineRule="atLeast"/>
        <w:ind w:left="0" w:hanging="312"/>
        <w:rPr>
          <w:rFonts w:ascii="Verdana" w:eastAsia="Calibri" w:hAnsi="Verdana" w:cs="Verdana"/>
          <w:color w:val="000000"/>
        </w:rPr>
      </w:pPr>
      <w:r w:rsidRPr="004E1948">
        <w:rPr>
          <w:rFonts w:ascii="Verdana" w:eastAsia="Calibri" w:hAnsi="Verdana" w:cs="Verdana"/>
          <w:b/>
          <w:bCs/>
          <w:color w:val="000000"/>
        </w:rPr>
        <w:t xml:space="preserve">Gegevens aanbesteder: </w:t>
      </w:r>
      <w:bookmarkStart w:id="12" w:name="bwBijl_A_AP_NO_CD_HT_1"/>
      <w:r w:rsidRPr="004E1948">
        <w:rPr>
          <w:rFonts w:ascii="Verdana" w:eastAsia="Calibri" w:hAnsi="Verdana" w:cs="Arial"/>
          <w:b/>
          <w:i/>
          <w:vanish/>
          <w:color w:val="3366FF"/>
          <w:sz w:val="16"/>
          <w:szCs w:val="16"/>
        </w:rPr>
        <w:t xml:space="preserve">(in te vullen door de aanbesteder) </w:t>
      </w:r>
      <w:bookmarkEnd w:id="12"/>
      <w:r w:rsidRPr="004E1948">
        <w:rPr>
          <w:rFonts w:ascii="Verdana" w:eastAsia="Calibri" w:hAnsi="Verdana" w:cs="Verdana"/>
          <w:b/>
          <w:bCs/>
          <w:color w:val="000000"/>
        </w:rPr>
        <w:br/>
      </w:r>
      <w:r w:rsidRPr="004E1948">
        <w:rPr>
          <w:rFonts w:ascii="Verdana" w:eastAsia="Calibri" w:hAnsi="Verdana" w:cs="Lohit Hindi"/>
          <w:color w:val="000000"/>
        </w:rPr>
        <w:t>Rijkswaterstaat</w:t>
      </w:r>
      <w:r w:rsidRPr="004E1948">
        <w:rPr>
          <w:rFonts w:ascii="Verdana" w:eastAsia="Calibri" w:hAnsi="Verdana" w:cs="Lohit Hindi"/>
          <w:color w:val="000000"/>
        </w:rPr>
        <w:tab/>
        <w:t xml:space="preserve"> </w:t>
      </w:r>
      <w:bookmarkStart w:id="13" w:name="bwBijl_A_AP_NO_CD_3"/>
      <w:proofErr w:type="spellStart"/>
      <w:r w:rsidRPr="004E1948">
        <w:rPr>
          <w:rFonts w:ascii="Verdana" w:eastAsia="Calibri" w:hAnsi="Verdana" w:cs="Lohit Hindi"/>
          <w:color w:val="000000"/>
        </w:rPr>
        <w:t>Rijkswaterstaat</w:t>
      </w:r>
      <w:bookmarkEnd w:id="13"/>
      <w:proofErr w:type="spellEnd"/>
      <w:r w:rsidRPr="004E1948">
        <w:rPr>
          <w:rFonts w:ascii="Verdana" w:eastAsia="Calibri" w:hAnsi="Verdana" w:cs="Lohit Hindi"/>
          <w:color w:val="000000"/>
        </w:rPr>
        <w:t xml:space="preserve"> PPO</w:t>
      </w:r>
    </w:p>
    <w:p w14:paraId="603A50D0" w14:textId="77777777" w:rsidR="004E1948" w:rsidRPr="004E1948" w:rsidRDefault="004E1948" w:rsidP="004E1948">
      <w:pPr>
        <w:tabs>
          <w:tab w:val="left" w:pos="2098"/>
        </w:tabs>
        <w:spacing w:line="240" w:lineRule="atLeast"/>
        <w:rPr>
          <w:rFonts w:ascii="Verdana" w:eastAsia="Calibri" w:hAnsi="Verdana" w:cs="Verdana"/>
          <w:color w:val="000000"/>
        </w:rPr>
      </w:pPr>
      <w:r w:rsidRPr="004E1948">
        <w:rPr>
          <w:rFonts w:ascii="Verdana" w:eastAsia="Calibri" w:hAnsi="Verdana" w:cs="Verdana"/>
          <w:color w:val="000000"/>
        </w:rPr>
        <w:t>Adres:</w:t>
      </w:r>
      <w:r w:rsidRPr="004E1948">
        <w:rPr>
          <w:rFonts w:ascii="Verdana" w:eastAsia="Calibri" w:hAnsi="Verdana" w:cs="Verdana"/>
          <w:color w:val="000000"/>
        </w:rPr>
        <w:tab/>
        <w:t xml:space="preserve"> Griffioenlaan 2</w:t>
      </w:r>
    </w:p>
    <w:p w14:paraId="383B2EA8" w14:textId="77777777" w:rsidR="004E1948" w:rsidRPr="004E1948" w:rsidRDefault="004E1948" w:rsidP="004E1948">
      <w:pPr>
        <w:tabs>
          <w:tab w:val="left" w:pos="2155"/>
        </w:tabs>
        <w:spacing w:line="260" w:lineRule="atLeast"/>
        <w:rPr>
          <w:rFonts w:ascii="Verdana" w:eastAsia="Times New Roman" w:hAnsi="Verdana" w:cs="Verdana"/>
          <w:color w:val="000000"/>
        </w:rPr>
      </w:pPr>
      <w:r w:rsidRPr="004E1948">
        <w:rPr>
          <w:rFonts w:ascii="Verdana" w:eastAsia="Times New Roman" w:hAnsi="Verdana" w:cs="Verdana"/>
          <w:color w:val="000000"/>
        </w:rPr>
        <w:tab/>
        <w:t>3526 LA Utrecht</w:t>
      </w:r>
    </w:p>
    <w:p w14:paraId="5179AD82" w14:textId="77777777" w:rsidR="004E1948" w:rsidRPr="004E1948" w:rsidRDefault="004E1948" w:rsidP="004E1948">
      <w:pPr>
        <w:tabs>
          <w:tab w:val="left" w:pos="1620"/>
          <w:tab w:val="left" w:pos="1800"/>
        </w:tabs>
        <w:spacing w:line="240" w:lineRule="atLeast"/>
        <w:rPr>
          <w:rFonts w:ascii="Verdana" w:eastAsia="Times New Roman" w:hAnsi="Verdana" w:cs="Arial"/>
          <w:b/>
          <w:i/>
          <w:vanish/>
          <w:color w:val="3366FF"/>
          <w:sz w:val="16"/>
          <w:szCs w:val="16"/>
        </w:rPr>
      </w:pPr>
      <w:bookmarkStart w:id="14" w:name="bwBijl_A_AP_NO_CD_HT_2"/>
      <w:r w:rsidRPr="004E1948">
        <w:rPr>
          <w:rFonts w:ascii="Verdana" w:eastAsia="Times New Roman" w:hAnsi="Verdana" w:cs="Arial"/>
          <w:b/>
          <w:i/>
          <w:vanish/>
          <w:color w:val="3366FF"/>
          <w:sz w:val="16"/>
          <w:szCs w:val="16"/>
        </w:rPr>
        <w:t>Neem de gegevens over uit de aankondiging</w:t>
      </w:r>
    </w:p>
    <w:bookmarkEnd w:id="14"/>
    <w:p w14:paraId="44024332" w14:textId="77777777" w:rsidR="004E1948" w:rsidRPr="004E1948" w:rsidRDefault="004E1948" w:rsidP="004E1948">
      <w:pPr>
        <w:tabs>
          <w:tab w:val="left" w:pos="1620"/>
          <w:tab w:val="left" w:pos="1800"/>
        </w:tabs>
        <w:spacing w:line="240" w:lineRule="atLeast"/>
        <w:rPr>
          <w:rFonts w:ascii="Verdana" w:eastAsia="Times New Roman" w:hAnsi="Verdana" w:cs="Verdana"/>
          <w:color w:val="000000"/>
          <w:sz w:val="16"/>
          <w:szCs w:val="16"/>
        </w:rPr>
      </w:pPr>
    </w:p>
    <w:p w14:paraId="25D8AF61" w14:textId="4162E010" w:rsidR="004E1948" w:rsidRPr="004E1948" w:rsidRDefault="004E1948" w:rsidP="004E1948">
      <w:pPr>
        <w:tabs>
          <w:tab w:val="left" w:pos="2098"/>
        </w:tabs>
        <w:spacing w:line="240" w:lineRule="atLeast"/>
        <w:rPr>
          <w:rFonts w:ascii="Verdana" w:eastAsia="Calibri" w:hAnsi="Verdana" w:cs="Lohit Hindi"/>
          <w:color w:val="000000"/>
        </w:rPr>
      </w:pPr>
      <w:r w:rsidRPr="004E1948">
        <w:rPr>
          <w:rFonts w:ascii="Verdana" w:eastAsia="Calibri" w:hAnsi="Verdana" w:cs="Verdana"/>
          <w:color w:val="000000"/>
        </w:rPr>
        <w:t>Contactpersoon:</w:t>
      </w:r>
      <w:r w:rsidR="005B118A">
        <w:rPr>
          <w:rFonts w:ascii="Verdana" w:eastAsia="Calibri" w:hAnsi="Verdana" w:cs="Verdana"/>
          <w:color w:val="000000"/>
        </w:rPr>
        <w:t xml:space="preserve"> W. Mertens</w:t>
      </w:r>
      <w:r w:rsidRPr="004E1948">
        <w:rPr>
          <w:rFonts w:ascii="Verdana" w:eastAsia="Calibri" w:hAnsi="Verdana" w:cs="Verdana"/>
          <w:color w:val="000000"/>
        </w:rPr>
        <w:tab/>
        <w:t xml:space="preserve"> </w:t>
      </w:r>
      <w:r w:rsidRPr="004E1948">
        <w:rPr>
          <w:rFonts w:ascii="Verdana" w:eastAsia="Calibri" w:hAnsi="Verdana" w:cs="Arial"/>
          <w:color w:val="000000"/>
          <w:sz w:val="16"/>
          <w:szCs w:val="16"/>
        </w:rPr>
        <w:fldChar w:fldCharType="begin"/>
      </w:r>
      <w:r w:rsidRPr="004E1948">
        <w:rPr>
          <w:rFonts w:ascii="Verdana" w:eastAsia="Calibri" w:hAnsi="Verdana" w:cs="Arial"/>
          <w:b/>
          <w:i/>
          <w:vanish/>
          <w:color w:val="000000"/>
          <w:sz w:val="16"/>
          <w:szCs w:val="16"/>
        </w:rPr>
        <w:instrText xml:space="preserve"> FORMTEXT </w:instrText>
      </w:r>
      <w:r w:rsidRPr="004E1948">
        <w:rPr>
          <w:rFonts w:ascii="Verdana" w:eastAsia="Calibri" w:hAnsi="Verdana" w:cs="Arial"/>
          <w:color w:val="000000"/>
          <w:sz w:val="16"/>
          <w:szCs w:val="16"/>
        </w:rPr>
        <w:fldChar w:fldCharType="separate"/>
      </w:r>
      <w:r w:rsidRPr="004E1948">
        <w:rPr>
          <w:rFonts w:ascii="Verdana" w:eastAsia="Calibri" w:hAnsi="Verdana" w:cs="Arial"/>
          <w:b/>
          <w:i/>
          <w:noProof/>
          <w:vanish/>
          <w:color w:val="000000"/>
          <w:sz w:val="16"/>
          <w:szCs w:val="16"/>
        </w:rPr>
        <w:t>Aanbestedingsteam-gww</w:t>
      </w:r>
      <w:r w:rsidRPr="004E1948">
        <w:rPr>
          <w:rFonts w:ascii="Verdana" w:eastAsia="Calibri" w:hAnsi="Verdana" w:cs="Arial"/>
          <w:color w:val="000000"/>
          <w:sz w:val="16"/>
          <w:szCs w:val="16"/>
        </w:rPr>
        <w:fldChar w:fldCharType="end"/>
      </w:r>
    </w:p>
    <w:p w14:paraId="04CCEA64" w14:textId="6C33EB66" w:rsidR="004E1948" w:rsidRPr="004E1948" w:rsidRDefault="004E1948" w:rsidP="004E1948">
      <w:pPr>
        <w:tabs>
          <w:tab w:val="left" w:pos="1620"/>
          <w:tab w:val="left" w:pos="1800"/>
        </w:tabs>
        <w:spacing w:line="240" w:lineRule="atLeast"/>
        <w:rPr>
          <w:rFonts w:ascii="Verdana" w:eastAsia="Calibri" w:hAnsi="Verdana" w:cs="Verdana"/>
          <w:color w:val="000000"/>
        </w:rPr>
      </w:pPr>
      <w:r w:rsidRPr="004E1948">
        <w:rPr>
          <w:rFonts w:ascii="Verdana" w:eastAsia="Calibri" w:hAnsi="Verdana" w:cs="Lohit Hindi"/>
          <w:color w:val="000000"/>
        </w:rPr>
        <w:t>Telefoonnummer:</w:t>
      </w:r>
      <w:r w:rsidRPr="004E1948">
        <w:rPr>
          <w:rFonts w:ascii="Verdana" w:eastAsia="Calibri" w:hAnsi="Verdana" w:cs="Lohit Hindi"/>
          <w:color w:val="000000"/>
        </w:rPr>
        <w:tab/>
        <w:t xml:space="preserve">+31 (0) </w:t>
      </w:r>
      <w:r w:rsidR="005B118A">
        <w:rPr>
          <w:rFonts w:ascii="Verdana" w:eastAsia="Calibri" w:hAnsi="Verdana" w:cs="Lohit Hindi"/>
          <w:color w:val="000000"/>
        </w:rPr>
        <w:t>6-51887734</w:t>
      </w:r>
      <w:r w:rsidRPr="004E1948">
        <w:rPr>
          <w:rFonts w:ascii="Verdana" w:eastAsia="Calibri" w:hAnsi="Verdana" w:cs="Arial"/>
          <w:color w:val="000000"/>
          <w:sz w:val="16"/>
          <w:szCs w:val="16"/>
        </w:rPr>
        <w:fldChar w:fldCharType="begin"/>
      </w:r>
      <w:r w:rsidRPr="004E1948">
        <w:rPr>
          <w:rFonts w:ascii="Verdana" w:eastAsia="Calibri" w:hAnsi="Verdana" w:cs="Arial"/>
          <w:b/>
          <w:i/>
          <w:vanish/>
          <w:color w:val="000000"/>
          <w:sz w:val="16"/>
          <w:szCs w:val="16"/>
        </w:rPr>
        <w:instrText xml:space="preserve"> FORMTEXT </w:instrText>
      </w:r>
      <w:r w:rsidRPr="004E1948">
        <w:rPr>
          <w:rFonts w:ascii="Verdana" w:eastAsia="Calibri" w:hAnsi="Verdana" w:cs="Arial"/>
          <w:color w:val="000000"/>
          <w:sz w:val="16"/>
          <w:szCs w:val="16"/>
        </w:rPr>
        <w:fldChar w:fldCharType="separate"/>
      </w:r>
      <w:r w:rsidRPr="004E1948">
        <w:rPr>
          <w:rFonts w:ascii="Verdana" w:eastAsia="Calibri" w:hAnsi="Verdana" w:cs="Arial"/>
          <w:b/>
          <w:i/>
          <w:noProof/>
          <w:vanish/>
          <w:color w:val="000000"/>
          <w:sz w:val="16"/>
          <w:szCs w:val="16"/>
        </w:rPr>
        <w:t>88 - 797 3111</w:t>
      </w:r>
      <w:r w:rsidRPr="004E1948">
        <w:rPr>
          <w:rFonts w:ascii="Verdana" w:eastAsia="Calibri" w:hAnsi="Verdana" w:cs="Arial"/>
          <w:color w:val="000000"/>
          <w:sz w:val="16"/>
          <w:szCs w:val="16"/>
        </w:rPr>
        <w:fldChar w:fldCharType="end"/>
      </w:r>
    </w:p>
    <w:p w14:paraId="4448C31D" w14:textId="4DA45F50" w:rsidR="004E1948" w:rsidRPr="004E1948" w:rsidRDefault="004E1948" w:rsidP="004E1948">
      <w:pPr>
        <w:tabs>
          <w:tab w:val="left" w:pos="2098"/>
        </w:tabs>
        <w:spacing w:line="240" w:lineRule="atLeast"/>
        <w:rPr>
          <w:rFonts w:ascii="Verdana" w:eastAsia="Calibri" w:hAnsi="Verdana" w:cs="Verdana"/>
          <w:color w:val="000000"/>
        </w:rPr>
      </w:pPr>
      <w:r w:rsidRPr="004E1948">
        <w:rPr>
          <w:rFonts w:ascii="Verdana" w:eastAsia="Calibri" w:hAnsi="Verdana" w:cs="Verdana"/>
          <w:color w:val="000000"/>
        </w:rPr>
        <w:t>E-mail:</w:t>
      </w:r>
      <w:r w:rsidR="005B118A">
        <w:rPr>
          <w:rFonts w:ascii="Verdana" w:eastAsia="Calibri" w:hAnsi="Verdana" w:cs="Verdana"/>
          <w:color w:val="000000"/>
        </w:rPr>
        <w:t xml:space="preserve"> </w:t>
      </w:r>
      <w:hyperlink r:id="rId8" w:history="1">
        <w:r w:rsidR="005B118A" w:rsidRPr="00EA65E4">
          <w:rPr>
            <w:rStyle w:val="Hyperlink"/>
            <w:rFonts w:ascii="Verdana" w:eastAsia="Calibri" w:hAnsi="Verdana" w:cs="Verdana"/>
          </w:rPr>
          <w:t>aanbestedingsteam-gww@rws.nl</w:t>
        </w:r>
      </w:hyperlink>
      <w:r w:rsidR="005B118A">
        <w:rPr>
          <w:rFonts w:ascii="Verdana" w:eastAsia="Calibri" w:hAnsi="Verdana" w:cs="Verdana"/>
          <w:color w:val="000000"/>
        </w:rPr>
        <w:t xml:space="preserve"> </w:t>
      </w:r>
      <w:r w:rsidRPr="004E1948">
        <w:rPr>
          <w:rFonts w:ascii="Verdana" w:eastAsia="Calibri" w:hAnsi="Verdana" w:cs="Verdana"/>
          <w:color w:val="000000"/>
        </w:rPr>
        <w:tab/>
        <w:t xml:space="preserve"> </w:t>
      </w:r>
      <w:r w:rsidRPr="004E1948">
        <w:rPr>
          <w:rFonts w:ascii="Verdana" w:eastAsia="Calibri" w:hAnsi="Verdana" w:cs="Arial"/>
          <w:color w:val="000000"/>
          <w:sz w:val="16"/>
          <w:szCs w:val="16"/>
        </w:rPr>
        <w:fldChar w:fldCharType="begin"/>
      </w:r>
      <w:r w:rsidRPr="004E1948">
        <w:rPr>
          <w:rFonts w:ascii="Verdana" w:eastAsia="Calibri" w:hAnsi="Verdana" w:cs="Arial"/>
          <w:b/>
          <w:i/>
          <w:vanish/>
          <w:color w:val="000000"/>
          <w:sz w:val="16"/>
          <w:szCs w:val="16"/>
        </w:rPr>
        <w:instrText xml:space="preserve"> FORMTEXT </w:instrText>
      </w:r>
      <w:r w:rsidRPr="004E1948">
        <w:rPr>
          <w:rFonts w:ascii="Verdana" w:eastAsia="Calibri" w:hAnsi="Verdana" w:cs="Arial"/>
          <w:color w:val="000000"/>
          <w:sz w:val="16"/>
          <w:szCs w:val="16"/>
        </w:rPr>
        <w:fldChar w:fldCharType="separate"/>
      </w:r>
      <w:r w:rsidRPr="004E1948">
        <w:rPr>
          <w:rFonts w:ascii="Verdana" w:eastAsia="Calibri" w:hAnsi="Verdana" w:cs="Arial"/>
          <w:b/>
          <w:i/>
          <w:noProof/>
          <w:vanish/>
          <w:color w:val="000000"/>
          <w:sz w:val="16"/>
          <w:szCs w:val="16"/>
        </w:rPr>
        <w:t>Aanbestedingsteam-gww@rws.nl</w:t>
      </w:r>
      <w:r w:rsidRPr="004E1948">
        <w:rPr>
          <w:rFonts w:ascii="Verdana" w:eastAsia="Calibri" w:hAnsi="Verdana" w:cs="Arial"/>
          <w:color w:val="000000"/>
          <w:sz w:val="16"/>
          <w:szCs w:val="16"/>
        </w:rPr>
        <w:fldChar w:fldCharType="end"/>
      </w:r>
    </w:p>
    <w:p w14:paraId="3671FFA2" w14:textId="77777777" w:rsidR="004E1948" w:rsidRPr="004E1948" w:rsidRDefault="004E1948" w:rsidP="004E1948">
      <w:pPr>
        <w:spacing w:line="260" w:lineRule="atLeast"/>
        <w:ind w:left="1418"/>
        <w:rPr>
          <w:rFonts w:ascii="Verdana" w:eastAsia="Calibri" w:hAnsi="Verdana" w:cs="Verdana"/>
          <w:color w:val="000000"/>
        </w:rPr>
      </w:pPr>
    </w:p>
    <w:p w14:paraId="4E68CA5C" w14:textId="77777777" w:rsidR="004E1948" w:rsidRPr="004E1948" w:rsidRDefault="004E1948" w:rsidP="004E1948">
      <w:pPr>
        <w:numPr>
          <w:ilvl w:val="0"/>
          <w:numId w:val="32"/>
        </w:numPr>
        <w:spacing w:line="240" w:lineRule="atLeast"/>
        <w:ind w:left="0" w:hanging="312"/>
        <w:rPr>
          <w:rFonts w:ascii="Verdana" w:eastAsia="Calibri" w:hAnsi="Verdana" w:cs="Verdana"/>
          <w:color w:val="000000"/>
          <w:sz w:val="16"/>
          <w:szCs w:val="16"/>
        </w:rPr>
      </w:pPr>
      <w:r w:rsidRPr="004E1948">
        <w:rPr>
          <w:rFonts w:ascii="Verdana" w:eastAsia="Calibri" w:hAnsi="Verdana" w:cs="Verdana"/>
          <w:b/>
          <w:bCs/>
          <w:color w:val="000000"/>
        </w:rPr>
        <w:t xml:space="preserve">Gegevens gegadigde: </w:t>
      </w:r>
      <w:r w:rsidRPr="004E1948">
        <w:rPr>
          <w:rFonts w:ascii="Verdana" w:eastAsia="Calibri" w:hAnsi="Verdana" w:cs="Arial"/>
          <w:b/>
          <w:i/>
          <w:vanish/>
          <w:color w:val="000000"/>
          <w:sz w:val="16"/>
          <w:szCs w:val="16"/>
        </w:rPr>
        <w:t>(in te vullen door de gegadigde, niet zijnde een combinatie)</w:t>
      </w:r>
    </w:p>
    <w:p w14:paraId="25280377" w14:textId="77777777" w:rsidR="004E1948" w:rsidRPr="004E1948" w:rsidRDefault="004E1948" w:rsidP="004E1948">
      <w:pPr>
        <w:spacing w:line="260" w:lineRule="atLeast"/>
        <w:rPr>
          <w:rFonts w:ascii="Verdana" w:eastAsia="Calibri" w:hAnsi="Verdana" w:cs="Verdana"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4E1948" w:rsidRPr="004E1948" w14:paraId="7F23290A" w14:textId="77777777" w:rsidTr="00BF699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B01E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381A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</w:tr>
      <w:tr w:rsidR="004E1948" w:rsidRPr="004E1948" w14:paraId="66E1D7F4" w14:textId="77777777" w:rsidTr="00BF699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5E8C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Rechtsvorm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C259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</w:tr>
      <w:tr w:rsidR="004E1948" w:rsidRPr="004E1948" w14:paraId="03A6C0AE" w14:textId="77777777" w:rsidTr="00BF699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93B8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Vestigingsplaats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8C9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4E1948" w:rsidRPr="004E1948" w14:paraId="50A0CD5F" w14:textId="77777777" w:rsidTr="00BF699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80FE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Contactpersoon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696F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</w:tr>
      <w:tr w:rsidR="004E1948" w:rsidRPr="004E1948" w14:paraId="3CFE72F2" w14:textId="77777777" w:rsidTr="00BF699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8DB4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Kantooradres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0436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</w:tr>
      <w:tr w:rsidR="004E1948" w:rsidRPr="004E1948" w14:paraId="21C66D47" w14:textId="77777777" w:rsidTr="00BF699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73FA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Postadres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EAEE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</w:tr>
      <w:tr w:rsidR="004E1948" w:rsidRPr="004E1948" w14:paraId="17E05F62" w14:textId="77777777" w:rsidTr="00BF699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4D7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Telefoonnummer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B0DA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</w:tr>
      <w:tr w:rsidR="004E1948" w:rsidRPr="004E1948" w14:paraId="5243022D" w14:textId="77777777" w:rsidTr="00BF699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F152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E-mailadres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8B8A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4E1948" w:rsidRPr="004E1948" w14:paraId="6715D98F" w14:textId="77777777" w:rsidTr="00BF699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5867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260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</w:tr>
      <w:tr w:rsidR="004E1948" w:rsidRPr="004E1948" w14:paraId="73824CE0" w14:textId="77777777" w:rsidTr="00BF699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373D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KvK-nummer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F568" w14:textId="77777777" w:rsidR="004E1948" w:rsidRPr="004E1948" w:rsidRDefault="004E1948" w:rsidP="004E1948">
            <w:pPr>
              <w:tabs>
                <w:tab w:val="right" w:pos="7027"/>
              </w:tabs>
              <w:spacing w:line="240" w:lineRule="atLeast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  <w:r w:rsidRPr="004E1948">
              <w:rPr>
                <w:rFonts w:ascii="Verdana" w:eastAsia="Calibri" w:hAnsi="Verdana" w:cs="Lohit Hindi"/>
                <w:color w:val="000000"/>
              </w:rPr>
              <w:tab/>
            </w:r>
            <w:r w:rsidRPr="004E1948">
              <w:rPr>
                <w:rFonts w:ascii="Verdana" w:eastAsia="Calibri" w:hAnsi="Verdana" w:cs="Verdana"/>
                <w:color w:val="000000"/>
              </w:rPr>
              <w:t>(8 cijfers)</w:t>
            </w:r>
          </w:p>
        </w:tc>
      </w:tr>
      <w:tr w:rsidR="004E1948" w:rsidRPr="004E1948" w14:paraId="219415DC" w14:textId="77777777" w:rsidTr="00BF699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331F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Vestigingsnummer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0EF0" w14:textId="77777777" w:rsidR="004E1948" w:rsidRPr="004E1948" w:rsidRDefault="004E1948" w:rsidP="004E1948">
            <w:pPr>
              <w:tabs>
                <w:tab w:val="right" w:pos="7027"/>
              </w:tabs>
              <w:spacing w:line="240" w:lineRule="atLeast"/>
              <w:rPr>
                <w:rFonts w:ascii="Verdana" w:eastAsia="Calibri" w:hAnsi="Verdana" w:cs="Lohit Hindi"/>
                <w:color w:val="000000"/>
              </w:rPr>
            </w:pPr>
            <w:r w:rsidRPr="004E1948">
              <w:rPr>
                <w:rFonts w:ascii="Verdana" w:eastAsia="Calibri" w:hAnsi="Verdana" w:cs="Lohit Hindi"/>
                <w:color w:val="000000"/>
              </w:rPr>
              <w:tab/>
            </w:r>
            <w:r w:rsidRPr="004E1948">
              <w:rPr>
                <w:rFonts w:ascii="Verdana" w:eastAsia="Calibri" w:hAnsi="Verdana" w:cs="Verdana"/>
                <w:color w:val="000000"/>
              </w:rPr>
              <w:t>(12 cijfers)</w:t>
            </w:r>
          </w:p>
        </w:tc>
      </w:tr>
    </w:tbl>
    <w:p w14:paraId="49175863" w14:textId="77777777" w:rsidR="004E1948" w:rsidRPr="004E1948" w:rsidRDefault="004E1948" w:rsidP="004E1948">
      <w:pPr>
        <w:spacing w:line="260" w:lineRule="atLeast"/>
        <w:ind w:left="1418"/>
        <w:rPr>
          <w:rFonts w:ascii="Verdana" w:eastAsia="Calibri" w:hAnsi="Verdana" w:cs="Verdana"/>
          <w:color w:val="000000"/>
        </w:rPr>
      </w:pPr>
    </w:p>
    <w:p w14:paraId="1FA6A209" w14:textId="77777777" w:rsidR="004E1948" w:rsidRPr="004E1948" w:rsidRDefault="004E1948" w:rsidP="004E1948">
      <w:pPr>
        <w:numPr>
          <w:ilvl w:val="0"/>
          <w:numId w:val="32"/>
        </w:numPr>
        <w:suppressAutoHyphens/>
        <w:spacing w:line="240" w:lineRule="exact"/>
        <w:ind w:left="0" w:hanging="312"/>
        <w:rPr>
          <w:rFonts w:ascii="Verdana" w:eastAsia="Calibri" w:hAnsi="Verdana" w:cs="Verdana"/>
          <w:color w:val="000000"/>
        </w:rPr>
      </w:pPr>
      <w:r w:rsidRPr="004E1948">
        <w:rPr>
          <w:rFonts w:ascii="Verdana" w:eastAsia="Calibri" w:hAnsi="Verdana" w:cs="Verdana"/>
          <w:b/>
          <w:bCs/>
          <w:color w:val="000000"/>
        </w:rPr>
        <w:t>Gegevens samenwerkingsverband van ondernemers (combinatie):</w:t>
      </w:r>
    </w:p>
    <w:p w14:paraId="56A30577" w14:textId="77777777" w:rsidR="004E1948" w:rsidRPr="004E1948" w:rsidRDefault="004E1948" w:rsidP="004E1948">
      <w:pPr>
        <w:spacing w:line="240" w:lineRule="atLeast"/>
        <w:rPr>
          <w:rFonts w:ascii="Verdana" w:eastAsia="Calibri" w:hAnsi="Verdana" w:cs="V&amp;W Syntax (Adobe)"/>
          <w:color w:val="000000"/>
        </w:rPr>
      </w:pPr>
      <w:r w:rsidRPr="004E1948">
        <w:rPr>
          <w:rFonts w:ascii="Verdana" w:eastAsia="Calibri" w:hAnsi="Verdana" w:cs="V&amp;W Syntax (Adobe)"/>
          <w:color w:val="000000"/>
        </w:rPr>
        <w:t>(in te vullen in geval van een aanmelding als samenwerkingsverband van ondernemers)</w:t>
      </w:r>
    </w:p>
    <w:p w14:paraId="47158A09" w14:textId="77777777" w:rsidR="004E1948" w:rsidRPr="004E1948" w:rsidRDefault="004E1948" w:rsidP="004E1948">
      <w:pPr>
        <w:spacing w:line="260" w:lineRule="atLeast"/>
        <w:ind w:left="1418"/>
        <w:rPr>
          <w:rFonts w:ascii="Verdana" w:eastAsia="Calibri" w:hAnsi="Verdana" w:cs="Verdana"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4E1948" w:rsidRPr="004E1948" w14:paraId="232276EC" w14:textId="77777777" w:rsidTr="00BF699E">
        <w:trPr>
          <w:jc w:val="right"/>
        </w:trPr>
        <w:tc>
          <w:tcPr>
            <w:tcW w:w="2127" w:type="dxa"/>
          </w:tcPr>
          <w:p w14:paraId="205D5303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Naam Combinatie</w:t>
            </w:r>
          </w:p>
        </w:tc>
        <w:tc>
          <w:tcPr>
            <w:tcW w:w="7088" w:type="dxa"/>
          </w:tcPr>
          <w:p w14:paraId="37466877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</w:tr>
      <w:tr w:rsidR="004E1948" w:rsidRPr="004E1948" w14:paraId="681CFE9E" w14:textId="77777777" w:rsidTr="00BF699E">
        <w:trPr>
          <w:jc w:val="right"/>
        </w:trPr>
        <w:tc>
          <w:tcPr>
            <w:tcW w:w="2127" w:type="dxa"/>
          </w:tcPr>
          <w:p w14:paraId="7C38FF77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Rechtsvorm (indien van toepassing)</w:t>
            </w:r>
          </w:p>
        </w:tc>
        <w:tc>
          <w:tcPr>
            <w:tcW w:w="7088" w:type="dxa"/>
          </w:tcPr>
          <w:p w14:paraId="31AD803A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</w:tr>
      <w:tr w:rsidR="004E1948" w:rsidRPr="004E1948" w14:paraId="3A03FD68" w14:textId="77777777" w:rsidTr="00BF699E">
        <w:trPr>
          <w:jc w:val="right"/>
        </w:trPr>
        <w:tc>
          <w:tcPr>
            <w:tcW w:w="2127" w:type="dxa"/>
          </w:tcPr>
          <w:p w14:paraId="3B60F387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 xml:space="preserve">Naam onderneming 1 </w:t>
            </w:r>
          </w:p>
          <w:p w14:paraId="116B4CC0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(Penvoerder)</w:t>
            </w:r>
          </w:p>
        </w:tc>
        <w:tc>
          <w:tcPr>
            <w:tcW w:w="7088" w:type="dxa"/>
          </w:tcPr>
          <w:p w14:paraId="5C6C18E5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</w:tr>
      <w:tr w:rsidR="004E1948" w:rsidRPr="004E1948" w14:paraId="0A253222" w14:textId="77777777" w:rsidTr="00BF699E">
        <w:trPr>
          <w:jc w:val="right"/>
        </w:trPr>
        <w:tc>
          <w:tcPr>
            <w:tcW w:w="2127" w:type="dxa"/>
          </w:tcPr>
          <w:p w14:paraId="461D4E0E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Vestigingsplaats onderneming 1</w:t>
            </w:r>
          </w:p>
        </w:tc>
        <w:tc>
          <w:tcPr>
            <w:tcW w:w="7088" w:type="dxa"/>
          </w:tcPr>
          <w:p w14:paraId="6D484FAB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</w:tr>
      <w:tr w:rsidR="004E1948" w:rsidRPr="004E1948" w14:paraId="0E5AEA66" w14:textId="77777777" w:rsidTr="00BF699E">
        <w:trPr>
          <w:jc w:val="right"/>
        </w:trPr>
        <w:tc>
          <w:tcPr>
            <w:tcW w:w="2127" w:type="dxa"/>
          </w:tcPr>
          <w:p w14:paraId="5001021D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 xml:space="preserve">Naam onderneming 2 </w:t>
            </w:r>
          </w:p>
        </w:tc>
        <w:tc>
          <w:tcPr>
            <w:tcW w:w="7088" w:type="dxa"/>
          </w:tcPr>
          <w:p w14:paraId="51BB027A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</w:tr>
      <w:tr w:rsidR="004E1948" w:rsidRPr="004E1948" w14:paraId="6E6216ED" w14:textId="77777777" w:rsidTr="00BF699E">
        <w:trPr>
          <w:jc w:val="right"/>
        </w:trPr>
        <w:tc>
          <w:tcPr>
            <w:tcW w:w="2127" w:type="dxa"/>
          </w:tcPr>
          <w:p w14:paraId="50DF09FE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Vestigingsplaats onderneming 2</w:t>
            </w:r>
          </w:p>
        </w:tc>
        <w:tc>
          <w:tcPr>
            <w:tcW w:w="7088" w:type="dxa"/>
          </w:tcPr>
          <w:p w14:paraId="178F454B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</w:tr>
      <w:tr w:rsidR="004E1948" w:rsidRPr="004E1948" w14:paraId="4C4A5577" w14:textId="77777777" w:rsidTr="00BF699E">
        <w:trPr>
          <w:jc w:val="right"/>
        </w:trPr>
        <w:tc>
          <w:tcPr>
            <w:tcW w:w="2127" w:type="dxa"/>
          </w:tcPr>
          <w:p w14:paraId="44166348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lastRenderedPageBreak/>
              <w:t xml:space="preserve">Naam onderneming 3 </w:t>
            </w:r>
          </w:p>
        </w:tc>
        <w:tc>
          <w:tcPr>
            <w:tcW w:w="7088" w:type="dxa"/>
          </w:tcPr>
          <w:p w14:paraId="29EB8B43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</w:tr>
      <w:tr w:rsidR="004E1948" w:rsidRPr="004E1948" w14:paraId="7C79C664" w14:textId="77777777" w:rsidTr="00BF699E">
        <w:trPr>
          <w:trHeight w:val="70"/>
          <w:jc w:val="right"/>
        </w:trPr>
        <w:tc>
          <w:tcPr>
            <w:tcW w:w="2127" w:type="dxa"/>
          </w:tcPr>
          <w:p w14:paraId="5ABDA50C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Vestigingsplaats onderneming 3</w:t>
            </w:r>
          </w:p>
        </w:tc>
        <w:tc>
          <w:tcPr>
            <w:tcW w:w="7088" w:type="dxa"/>
          </w:tcPr>
          <w:p w14:paraId="3871B000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  <w:sz w:val="20"/>
                <w:szCs w:val="20"/>
              </w:rPr>
            </w:pPr>
          </w:p>
        </w:tc>
      </w:tr>
    </w:tbl>
    <w:p w14:paraId="66BCD4B9" w14:textId="77777777" w:rsidR="004E1948" w:rsidRPr="004E1948" w:rsidRDefault="004E1948" w:rsidP="004E1948">
      <w:pPr>
        <w:spacing w:line="240" w:lineRule="atLeast"/>
        <w:rPr>
          <w:rFonts w:ascii="Verdana" w:eastAsia="Calibri" w:hAnsi="Verdana" w:cs="Verdana"/>
          <w:color w:val="000000"/>
        </w:rPr>
      </w:pPr>
    </w:p>
    <w:p w14:paraId="7539BAB6" w14:textId="77777777" w:rsidR="004E1948" w:rsidRPr="004E1948" w:rsidRDefault="004E1948" w:rsidP="004E1948">
      <w:pPr>
        <w:spacing w:line="240" w:lineRule="atLeast"/>
        <w:rPr>
          <w:rFonts w:ascii="Verdana" w:eastAsia="Calibri" w:hAnsi="Verdana" w:cs="Verdana"/>
          <w:color w:val="000000"/>
        </w:rPr>
      </w:pPr>
      <w:r w:rsidRPr="004E1948">
        <w:rPr>
          <w:rFonts w:ascii="Verdana" w:eastAsia="Calibri" w:hAnsi="Verdana" w:cs="Verdana"/>
          <w:color w:val="000000"/>
        </w:rPr>
        <w:t>Vul de tabel aan indien nodig.</w:t>
      </w:r>
    </w:p>
    <w:p w14:paraId="42BCBB79" w14:textId="77777777" w:rsidR="004E1948" w:rsidRPr="004E1948" w:rsidRDefault="004E1948" w:rsidP="004E1948">
      <w:pPr>
        <w:spacing w:line="240" w:lineRule="atLeast"/>
        <w:rPr>
          <w:rFonts w:ascii="Verdana" w:eastAsia="Calibri" w:hAnsi="Verdana" w:cs="Verdana"/>
          <w:color w:val="000000"/>
        </w:rPr>
      </w:pPr>
    </w:p>
    <w:p w14:paraId="5D70E566" w14:textId="77777777" w:rsidR="004E1948" w:rsidRPr="004E1948" w:rsidRDefault="004E1948" w:rsidP="004E1948">
      <w:pPr>
        <w:suppressAutoHyphens/>
        <w:spacing w:line="240" w:lineRule="atLeast"/>
        <w:rPr>
          <w:rFonts w:ascii="Verdana" w:eastAsia="Calibri" w:hAnsi="Verdana" w:cs="Verdana"/>
          <w:color w:val="000000"/>
        </w:rPr>
      </w:pPr>
      <w:r w:rsidRPr="004E1948">
        <w:rPr>
          <w:rFonts w:ascii="Verdana" w:eastAsia="Calibri" w:hAnsi="Verdana" w:cs="Verdana"/>
          <w:b/>
          <w:bCs/>
          <w:color w:val="000000"/>
        </w:rPr>
        <w:t>Gegevens van elk van de ondernemers (gegadigden) in het samenwerkingsverband:</w:t>
      </w:r>
    </w:p>
    <w:p w14:paraId="4F1D6F18" w14:textId="77777777" w:rsidR="004E1948" w:rsidRPr="004E1948" w:rsidRDefault="004E1948" w:rsidP="004E1948">
      <w:pPr>
        <w:spacing w:line="240" w:lineRule="atLeast"/>
        <w:rPr>
          <w:rFonts w:ascii="Verdana" w:eastAsia="Calibri" w:hAnsi="Verdana" w:cs="Verdana"/>
          <w:color w:val="000000"/>
        </w:rPr>
      </w:pPr>
    </w:p>
    <w:p w14:paraId="373BBAEB" w14:textId="77777777" w:rsidR="004E1948" w:rsidRPr="004E1948" w:rsidRDefault="004E1948" w:rsidP="004E1948">
      <w:pPr>
        <w:spacing w:line="240" w:lineRule="atLeast"/>
        <w:rPr>
          <w:rFonts w:ascii="Verdana" w:eastAsia="Calibri" w:hAnsi="Verdana" w:cs="Verdana"/>
          <w:b/>
          <w:bCs/>
          <w:color w:val="000000"/>
        </w:rPr>
      </w:pPr>
      <w:r w:rsidRPr="004E1948">
        <w:rPr>
          <w:rFonts w:ascii="Verdana" w:eastAsia="Calibri" w:hAnsi="Verdana" w:cs="Verdana"/>
          <w:b/>
          <w:bCs/>
          <w:color w:val="000000"/>
        </w:rPr>
        <w:t>Onderneming 1 / PENVOERDER</w:t>
      </w:r>
    </w:p>
    <w:p w14:paraId="097EA2FD" w14:textId="77777777" w:rsidR="004E1948" w:rsidRPr="004E1948" w:rsidRDefault="004E1948" w:rsidP="004E1948">
      <w:pPr>
        <w:spacing w:line="240" w:lineRule="atLeast"/>
        <w:ind w:left="1418"/>
        <w:rPr>
          <w:rFonts w:ascii="Verdana" w:eastAsia="Calibri" w:hAnsi="Verdana" w:cs="Verdana"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4E1948" w:rsidRPr="004E1948" w14:paraId="78C5AB0B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80AD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5299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5F9C980E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C1AD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ED46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64A78465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3438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07BC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4A0226D0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1360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06F1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35840A68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DC8B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9851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63E831F2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0D5A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F9CF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2AFA238A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F025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B67A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b/>
                <w:bCs/>
                <w:i/>
                <w:iCs/>
                <w:color w:val="000000"/>
              </w:rPr>
            </w:pPr>
          </w:p>
        </w:tc>
      </w:tr>
      <w:tr w:rsidR="004E1948" w:rsidRPr="004E1948" w14:paraId="111BD6F3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27F8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Ingeschreven in het Handelsregister van de Kamer van Koophandel te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2FD4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6747B52D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D05C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6071" w14:textId="77777777" w:rsidR="004E1948" w:rsidRPr="004E1948" w:rsidRDefault="004E1948" w:rsidP="004E1948">
            <w:pPr>
              <w:tabs>
                <w:tab w:val="right" w:pos="7027"/>
              </w:tabs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Lohit Hindi"/>
                <w:color w:val="000000"/>
              </w:rPr>
              <w:tab/>
            </w:r>
            <w:r w:rsidRPr="004E1948">
              <w:rPr>
                <w:rFonts w:ascii="Verdana" w:eastAsia="Calibri" w:hAnsi="Verdana" w:cs="Verdana"/>
                <w:color w:val="000000"/>
              </w:rPr>
              <w:t>(8 cijfers)</w:t>
            </w:r>
          </w:p>
        </w:tc>
      </w:tr>
      <w:tr w:rsidR="004E1948" w:rsidRPr="004E1948" w14:paraId="5755094E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6F4A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51F5" w14:textId="77777777" w:rsidR="004E1948" w:rsidRPr="004E1948" w:rsidRDefault="004E1948" w:rsidP="004E1948">
            <w:pPr>
              <w:tabs>
                <w:tab w:val="right" w:pos="7027"/>
              </w:tabs>
              <w:spacing w:line="240" w:lineRule="atLeast"/>
              <w:rPr>
                <w:rFonts w:ascii="Verdana" w:eastAsia="Calibri" w:hAnsi="Verdana" w:cs="Lohit Hindi"/>
                <w:color w:val="000000"/>
              </w:rPr>
            </w:pPr>
            <w:r w:rsidRPr="004E1948">
              <w:rPr>
                <w:rFonts w:ascii="Verdana" w:eastAsia="Calibri" w:hAnsi="Verdana" w:cs="Lohit Hindi"/>
                <w:color w:val="000000"/>
              </w:rPr>
              <w:tab/>
            </w:r>
            <w:r w:rsidRPr="004E1948">
              <w:rPr>
                <w:rFonts w:ascii="Verdana" w:eastAsia="Calibri" w:hAnsi="Verdana" w:cs="Verdana"/>
                <w:color w:val="000000"/>
              </w:rPr>
              <w:t>(12 cijfers)</w:t>
            </w:r>
          </w:p>
        </w:tc>
      </w:tr>
    </w:tbl>
    <w:p w14:paraId="7452E55A" w14:textId="77777777" w:rsidR="004E1948" w:rsidRPr="004E1948" w:rsidRDefault="004E1948" w:rsidP="004E1948">
      <w:pPr>
        <w:spacing w:line="240" w:lineRule="atLeast"/>
        <w:ind w:left="1418"/>
        <w:rPr>
          <w:rFonts w:ascii="Verdana" w:eastAsia="Calibri" w:hAnsi="Verdana" w:cs="Verdana"/>
          <w:color w:val="000000"/>
        </w:rPr>
      </w:pPr>
    </w:p>
    <w:p w14:paraId="2B359CBE" w14:textId="77777777" w:rsidR="004E1948" w:rsidRPr="004E1948" w:rsidRDefault="004E1948" w:rsidP="004E1948">
      <w:pPr>
        <w:spacing w:line="240" w:lineRule="atLeast"/>
        <w:rPr>
          <w:rFonts w:ascii="Verdana" w:eastAsia="Calibri" w:hAnsi="Verdana" w:cs="Verdana"/>
          <w:b/>
          <w:bCs/>
          <w:color w:val="000000"/>
        </w:rPr>
      </w:pPr>
      <w:r w:rsidRPr="004E1948">
        <w:rPr>
          <w:rFonts w:ascii="Verdana" w:eastAsia="Calibri" w:hAnsi="Verdana" w:cs="Verdana"/>
          <w:b/>
          <w:bCs/>
          <w:color w:val="000000"/>
        </w:rPr>
        <w:t>Onderneming 2</w:t>
      </w:r>
    </w:p>
    <w:p w14:paraId="42CADFFE" w14:textId="77777777" w:rsidR="004E1948" w:rsidRPr="004E1948" w:rsidRDefault="004E1948" w:rsidP="004E1948">
      <w:pPr>
        <w:spacing w:line="240" w:lineRule="atLeast"/>
        <w:ind w:left="1418"/>
        <w:rPr>
          <w:rFonts w:ascii="Verdana" w:eastAsia="Calibri" w:hAnsi="Verdana" w:cs="Verdana"/>
          <w:b/>
          <w:bCs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4E1948" w:rsidRPr="004E1948" w14:paraId="5896CA73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EB3C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6671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13718C66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8FF8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F00B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6626AADF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D397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F39E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69A20B29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08DF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475F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72302D64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0348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9D67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5F2402DE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3F47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5AA3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6B0B136F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EED2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9E8C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b/>
                <w:bCs/>
                <w:i/>
                <w:iCs/>
                <w:color w:val="000000"/>
              </w:rPr>
            </w:pPr>
          </w:p>
        </w:tc>
      </w:tr>
      <w:tr w:rsidR="004E1948" w:rsidRPr="004E1948" w14:paraId="389BCE97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7A78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0BDC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01649188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3E43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6E26" w14:textId="77777777" w:rsidR="004E1948" w:rsidRPr="004E1948" w:rsidRDefault="004E1948" w:rsidP="004E1948">
            <w:pPr>
              <w:tabs>
                <w:tab w:val="right" w:pos="6980"/>
              </w:tabs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Lohit Hindi"/>
                <w:color w:val="000000"/>
              </w:rPr>
              <w:tab/>
            </w:r>
            <w:r w:rsidRPr="004E1948">
              <w:rPr>
                <w:rFonts w:ascii="Verdana" w:eastAsia="Calibri" w:hAnsi="Verdana" w:cs="Verdana"/>
                <w:color w:val="000000"/>
              </w:rPr>
              <w:t>(8 cijfers)</w:t>
            </w:r>
          </w:p>
        </w:tc>
      </w:tr>
      <w:tr w:rsidR="004E1948" w:rsidRPr="004E1948" w14:paraId="349E2250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CD33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D93F" w14:textId="77777777" w:rsidR="004E1948" w:rsidRPr="004E1948" w:rsidRDefault="004E1948" w:rsidP="004E1948">
            <w:pPr>
              <w:tabs>
                <w:tab w:val="right" w:pos="6980"/>
              </w:tabs>
              <w:spacing w:line="240" w:lineRule="atLeast"/>
              <w:rPr>
                <w:rFonts w:ascii="Verdana" w:eastAsia="Calibri" w:hAnsi="Verdana" w:cs="Lohit Hindi"/>
                <w:color w:val="000000"/>
              </w:rPr>
            </w:pPr>
            <w:r w:rsidRPr="004E1948">
              <w:rPr>
                <w:rFonts w:ascii="Verdana" w:eastAsia="Calibri" w:hAnsi="Verdana" w:cs="Lohit Hindi"/>
                <w:color w:val="000000"/>
              </w:rPr>
              <w:tab/>
            </w:r>
            <w:r w:rsidRPr="004E1948">
              <w:rPr>
                <w:rFonts w:ascii="Verdana" w:eastAsia="Calibri" w:hAnsi="Verdana" w:cs="Verdana"/>
                <w:color w:val="000000"/>
              </w:rPr>
              <w:t>(12 cijfers)</w:t>
            </w:r>
          </w:p>
        </w:tc>
      </w:tr>
    </w:tbl>
    <w:p w14:paraId="31971FBF" w14:textId="77777777" w:rsidR="004E1948" w:rsidRPr="004E1948" w:rsidRDefault="004E1948" w:rsidP="004E1948">
      <w:pPr>
        <w:spacing w:line="240" w:lineRule="atLeast"/>
        <w:rPr>
          <w:rFonts w:ascii="Verdana" w:eastAsia="Calibri" w:hAnsi="Verdana" w:cs="Verdana"/>
          <w:b/>
          <w:bCs/>
          <w:color w:val="000000"/>
        </w:rPr>
      </w:pPr>
      <w:r w:rsidRPr="004E1948">
        <w:rPr>
          <w:rFonts w:ascii="Verdana" w:eastAsia="Calibri" w:hAnsi="Verdana" w:cs="Verdana"/>
          <w:color w:val="000000"/>
        </w:rPr>
        <w:br/>
      </w:r>
      <w:r w:rsidRPr="004E1948">
        <w:rPr>
          <w:rFonts w:ascii="Verdana" w:eastAsia="Calibri" w:hAnsi="Verdana" w:cs="Verdana"/>
          <w:b/>
          <w:bCs/>
          <w:color w:val="000000"/>
        </w:rPr>
        <w:t>Onderneming 3</w:t>
      </w:r>
    </w:p>
    <w:p w14:paraId="0DA99D35" w14:textId="77777777" w:rsidR="004E1948" w:rsidRPr="004E1948" w:rsidRDefault="004E1948" w:rsidP="004E1948">
      <w:pPr>
        <w:spacing w:line="240" w:lineRule="atLeast"/>
        <w:ind w:left="1418"/>
        <w:rPr>
          <w:rFonts w:ascii="Verdana" w:eastAsia="Calibri" w:hAnsi="Verdana" w:cs="Verdana"/>
          <w:b/>
          <w:bCs/>
          <w:color w:val="00000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4E1948" w:rsidRPr="004E1948" w14:paraId="3BEF84CA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C449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Naam (volgens handelsregister)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E9AE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60E8C9F6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0548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Rechtsvorm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9B6F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504B002D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DDFF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Contactpersoon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7499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1B26FCE1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9C15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Kantooradres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B462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6EFBB093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FF15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Postadres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9D12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42835BC0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ED1D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Telefoonnummer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5929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4D8F17C0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B748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E-mailadres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1987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b/>
                <w:bCs/>
                <w:i/>
                <w:iCs/>
                <w:color w:val="000000"/>
              </w:rPr>
            </w:pPr>
          </w:p>
        </w:tc>
      </w:tr>
      <w:tr w:rsidR="004E1948" w:rsidRPr="004E1948" w14:paraId="31D3CBF2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F413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lastRenderedPageBreak/>
              <w:t>Ingeschreven in het Handelsregister 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2FC7" w14:textId="77777777" w:rsidR="004E1948" w:rsidRPr="004E1948" w:rsidRDefault="004E1948" w:rsidP="004E1948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4E1948" w:rsidRPr="004E1948" w14:paraId="11A219F1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D6E9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KvK-nummer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73E0" w14:textId="77777777" w:rsidR="004E1948" w:rsidRPr="004E1948" w:rsidRDefault="004E1948" w:rsidP="004E1948">
            <w:pPr>
              <w:tabs>
                <w:tab w:val="right" w:pos="6980"/>
              </w:tabs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Lohit Hindi"/>
                <w:color w:val="000000"/>
              </w:rPr>
              <w:tab/>
            </w:r>
            <w:r w:rsidRPr="004E1948">
              <w:rPr>
                <w:rFonts w:ascii="Verdana" w:eastAsia="Calibri" w:hAnsi="Verdana" w:cs="Verdana"/>
                <w:color w:val="000000"/>
              </w:rPr>
              <w:t>(8 cijfers)</w:t>
            </w:r>
          </w:p>
        </w:tc>
      </w:tr>
      <w:tr w:rsidR="004E1948" w:rsidRPr="004E1948" w14:paraId="3052ACFB" w14:textId="77777777" w:rsidTr="00BF699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E38F" w14:textId="77777777" w:rsidR="004E1948" w:rsidRPr="004E1948" w:rsidRDefault="004E1948" w:rsidP="004E1948">
            <w:pPr>
              <w:spacing w:line="240" w:lineRule="atLeast"/>
              <w:ind w:left="176"/>
              <w:rPr>
                <w:rFonts w:ascii="Verdana" w:eastAsia="Calibri" w:hAnsi="Verdana" w:cs="Verdana"/>
                <w:color w:val="000000"/>
              </w:rPr>
            </w:pPr>
            <w:r w:rsidRPr="004E1948">
              <w:rPr>
                <w:rFonts w:ascii="Verdana" w:eastAsia="Calibri" w:hAnsi="Verdana" w:cs="Verdana"/>
                <w:color w:val="000000"/>
              </w:rPr>
              <w:t>Vestigingsnummer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907B" w14:textId="77777777" w:rsidR="004E1948" w:rsidRPr="004E1948" w:rsidRDefault="004E1948" w:rsidP="004E1948">
            <w:pPr>
              <w:tabs>
                <w:tab w:val="right" w:pos="6980"/>
              </w:tabs>
              <w:spacing w:line="240" w:lineRule="atLeast"/>
              <w:rPr>
                <w:rFonts w:ascii="Verdana" w:eastAsia="Calibri" w:hAnsi="Verdana" w:cs="Lohit Hindi"/>
                <w:color w:val="000000"/>
              </w:rPr>
            </w:pPr>
            <w:r w:rsidRPr="004E1948">
              <w:rPr>
                <w:rFonts w:ascii="Verdana" w:eastAsia="Calibri" w:hAnsi="Verdana" w:cs="Lohit Hindi"/>
                <w:color w:val="000000"/>
              </w:rPr>
              <w:tab/>
            </w:r>
            <w:r w:rsidRPr="004E1948">
              <w:rPr>
                <w:rFonts w:ascii="Verdana" w:eastAsia="Calibri" w:hAnsi="Verdana" w:cs="Verdana"/>
                <w:color w:val="000000"/>
              </w:rPr>
              <w:t>(12 cijfers)</w:t>
            </w:r>
          </w:p>
        </w:tc>
      </w:tr>
    </w:tbl>
    <w:p w14:paraId="6EC2DB0B" w14:textId="77777777" w:rsidR="004E1948" w:rsidRPr="004E1948" w:rsidRDefault="004E1948" w:rsidP="004E1948">
      <w:pPr>
        <w:spacing w:line="240" w:lineRule="atLeast"/>
        <w:rPr>
          <w:rFonts w:ascii="Verdana" w:eastAsia="Calibri" w:hAnsi="Verdana" w:cs="Verdana"/>
          <w:b/>
          <w:color w:val="000000"/>
        </w:rPr>
      </w:pPr>
    </w:p>
    <w:p w14:paraId="445A283C" w14:textId="77777777" w:rsidR="004E1948" w:rsidRPr="004E1948" w:rsidRDefault="004E1948" w:rsidP="004E1948">
      <w:pPr>
        <w:spacing w:line="240" w:lineRule="atLeast"/>
        <w:rPr>
          <w:rFonts w:ascii="Verdana" w:eastAsia="Calibri" w:hAnsi="Verdana" w:cs="Verdana"/>
          <w:color w:val="000000"/>
        </w:rPr>
      </w:pPr>
      <w:r w:rsidRPr="004E1948">
        <w:rPr>
          <w:rFonts w:ascii="Verdana" w:eastAsia="Calibri" w:hAnsi="Verdana" w:cs="Verdana"/>
          <w:color w:val="000000"/>
        </w:rPr>
        <w:t>Vul de tabel aan indien nodig.</w:t>
      </w:r>
    </w:p>
    <w:bookmarkEnd w:id="5"/>
    <w:p w14:paraId="69E32963" w14:textId="77777777" w:rsidR="003F5EB0" w:rsidRPr="004E1948" w:rsidRDefault="003F5EB0" w:rsidP="003F5EB0"/>
    <w:sectPr w:rsidR="003F5EB0" w:rsidRPr="004E1948" w:rsidSect="000B3F9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7BA1F" w14:textId="77777777" w:rsidR="004E1948" w:rsidRDefault="004E1948" w:rsidP="0088501B">
      <w:r>
        <w:separator/>
      </w:r>
    </w:p>
  </w:endnote>
  <w:endnote w:type="continuationSeparator" w:id="0">
    <w:p w14:paraId="78490539" w14:textId="77777777" w:rsidR="004E1948" w:rsidRDefault="004E1948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altName w:val="Times New Roman"/>
    <w:charset w:val="00"/>
    <w:family w:val="auto"/>
    <w:pitch w:val="default"/>
  </w:font>
  <w:font w:name="DejaVu Sans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271BE" w14:textId="77777777" w:rsidR="00863063" w:rsidRDefault="0086306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8FFC8" w14:textId="77777777" w:rsidR="00863063" w:rsidRDefault="0086306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3C22D" w14:textId="77777777" w:rsidR="00863063" w:rsidRDefault="0086306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E93AA" w14:textId="77777777" w:rsidR="004E1948" w:rsidRDefault="004E1948" w:rsidP="0088501B">
      <w:r>
        <w:separator/>
      </w:r>
    </w:p>
  </w:footnote>
  <w:footnote w:type="continuationSeparator" w:id="0">
    <w:p w14:paraId="4B85A721" w14:textId="77777777" w:rsidR="004E1948" w:rsidRDefault="004E1948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D09C0" w14:textId="77777777" w:rsidR="00863063" w:rsidRDefault="0086306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99BD4" w14:textId="77777777" w:rsidR="00863063" w:rsidRPr="00CE0A97" w:rsidRDefault="00863063" w:rsidP="00874E39">
    <w:pPr>
      <w:pStyle w:val="Huisstijl-KopregelRapport"/>
      <w:ind w:left="1416" w:firstLine="708"/>
      <w:rPr>
        <w:rStyle w:val="Huisstijl-Rapportkoptekst"/>
      </w:rPr>
    </w:pP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fldSimple w:instr=" DOCPROPERTY  PS_REFERENCE  \* MERGEFORMAT ">
      <w:r>
        <w:t>31209844</w:t>
      </w:r>
    </w:fldSimple>
    <w:r w:rsidRPr="00CE0A97">
      <w:t xml:space="preserve"> </w:t>
    </w:r>
    <w:r w:rsidRPr="00CE0A97">
      <w:rPr>
        <w:rStyle w:val="Huisstijl-Rapportkoptekst"/>
      </w:rPr>
      <w:t xml:space="preserve">| </w:t>
    </w:r>
    <w:fldSimple w:instr=" DOCPROPERTY  VERSIEDATUM  \* MERGEFORMAT ">
      <w:r>
        <w:t>30-01-2026</w:t>
      </w:r>
    </w:fldSimple>
  </w:p>
  <w:p w14:paraId="58B23F2C" w14:textId="77777777" w:rsidR="00863063" w:rsidRDefault="0086306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2AA7A" w14:textId="77777777" w:rsidR="00863063" w:rsidRDefault="0086306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955017463">
    <w:abstractNumId w:val="9"/>
  </w:num>
  <w:num w:numId="2" w16cid:durableId="1587156482">
    <w:abstractNumId w:val="11"/>
  </w:num>
  <w:num w:numId="3" w16cid:durableId="1641109785">
    <w:abstractNumId w:val="28"/>
  </w:num>
  <w:num w:numId="4" w16cid:durableId="1269922147">
    <w:abstractNumId w:val="10"/>
  </w:num>
  <w:num w:numId="5" w16cid:durableId="1361277322">
    <w:abstractNumId w:val="16"/>
  </w:num>
  <w:num w:numId="6" w16cid:durableId="448663262">
    <w:abstractNumId w:val="19"/>
  </w:num>
  <w:num w:numId="7" w16cid:durableId="280454054">
    <w:abstractNumId w:val="2"/>
  </w:num>
  <w:num w:numId="8" w16cid:durableId="671295283">
    <w:abstractNumId w:val="1"/>
  </w:num>
  <w:num w:numId="9" w16cid:durableId="421536434">
    <w:abstractNumId w:val="0"/>
  </w:num>
  <w:num w:numId="10" w16cid:durableId="598760379">
    <w:abstractNumId w:val="7"/>
  </w:num>
  <w:num w:numId="11" w16cid:durableId="35201790">
    <w:abstractNumId w:val="5"/>
  </w:num>
  <w:num w:numId="12" w16cid:durableId="953637771">
    <w:abstractNumId w:val="5"/>
  </w:num>
  <w:num w:numId="13" w16cid:durableId="437601873">
    <w:abstractNumId w:val="29"/>
  </w:num>
  <w:num w:numId="14" w16cid:durableId="476265201">
    <w:abstractNumId w:val="3"/>
  </w:num>
  <w:num w:numId="15" w16cid:durableId="1626041368">
    <w:abstractNumId w:val="17"/>
  </w:num>
  <w:num w:numId="16" w16cid:durableId="1112827132">
    <w:abstractNumId w:val="23"/>
  </w:num>
  <w:num w:numId="17" w16cid:durableId="971056952">
    <w:abstractNumId w:val="8"/>
  </w:num>
  <w:num w:numId="18" w16cid:durableId="1113867609">
    <w:abstractNumId w:val="20"/>
  </w:num>
  <w:num w:numId="19" w16cid:durableId="182985354">
    <w:abstractNumId w:val="30"/>
  </w:num>
  <w:num w:numId="20" w16cid:durableId="1130974486">
    <w:abstractNumId w:val="12"/>
  </w:num>
  <w:num w:numId="21" w16cid:durableId="985207877">
    <w:abstractNumId w:val="22"/>
  </w:num>
  <w:num w:numId="22" w16cid:durableId="483819250">
    <w:abstractNumId w:val="25"/>
  </w:num>
  <w:num w:numId="23" w16cid:durableId="748695127">
    <w:abstractNumId w:val="18"/>
  </w:num>
  <w:num w:numId="24" w16cid:durableId="446897639">
    <w:abstractNumId w:val="27"/>
  </w:num>
  <w:num w:numId="25" w16cid:durableId="1397165372">
    <w:abstractNumId w:val="26"/>
  </w:num>
  <w:num w:numId="26" w16cid:durableId="729957486">
    <w:abstractNumId w:val="6"/>
  </w:num>
  <w:num w:numId="27" w16cid:durableId="826555499">
    <w:abstractNumId w:val="15"/>
  </w:num>
  <w:num w:numId="28" w16cid:durableId="635139974">
    <w:abstractNumId w:val="21"/>
  </w:num>
  <w:num w:numId="29" w16cid:durableId="1211914135">
    <w:abstractNumId w:val="4"/>
  </w:num>
  <w:num w:numId="30" w16cid:durableId="742341492">
    <w:abstractNumId w:val="13"/>
  </w:num>
  <w:num w:numId="31" w16cid:durableId="608002647">
    <w:abstractNumId w:val="24"/>
  </w:num>
  <w:num w:numId="32" w16cid:durableId="426997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948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4E1948"/>
    <w:rsid w:val="005A4FBE"/>
    <w:rsid w:val="005B118A"/>
    <w:rsid w:val="005D2CF1"/>
    <w:rsid w:val="005E046F"/>
    <w:rsid w:val="006006F5"/>
    <w:rsid w:val="00650A9B"/>
    <w:rsid w:val="006D2E66"/>
    <w:rsid w:val="006F42D7"/>
    <w:rsid w:val="007435A7"/>
    <w:rsid w:val="007F4AEA"/>
    <w:rsid w:val="008134CE"/>
    <w:rsid w:val="00863063"/>
    <w:rsid w:val="00874E39"/>
    <w:rsid w:val="0088386A"/>
    <w:rsid w:val="0088501B"/>
    <w:rsid w:val="008B01C5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B91A2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28659"/>
  <w15:chartTrackingRefBased/>
  <w15:docId w15:val="{907FDE8A-0CEE-4EE3-8FED-7DE002823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4E19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4E19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4E19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4E19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4E194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E194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E194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E1948"/>
    <w:rPr>
      <w:rFonts w:eastAsiaTheme="majorEastAsia" w:cstheme="majorBidi"/>
      <w:color w:val="272727" w:themeColor="text1" w:themeTint="D8"/>
    </w:rPr>
  </w:style>
  <w:style w:type="character" w:customStyle="1" w:styleId="Huisstijl-Rapportkoptekst">
    <w:name w:val="Huisstijl - Rapport koptekst"/>
    <w:basedOn w:val="Standaardalinea-lettertype"/>
    <w:uiPriority w:val="1"/>
    <w:rsid w:val="00863063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863063"/>
    <w:pPr>
      <w:spacing w:line="240" w:lineRule="atLeast"/>
    </w:pPr>
    <w:rPr>
      <w:rFonts w:ascii="Verdana" w:hAnsi="Verdana" w:cs="Lohit Hindi"/>
      <w:sz w:val="13"/>
      <w:lang w:val="en-US"/>
    </w:rPr>
  </w:style>
  <w:style w:type="character" w:styleId="Hyperlink">
    <w:name w:val="Hyperlink"/>
    <w:basedOn w:val="Standaardalinea-lettertype"/>
    <w:uiPriority w:val="99"/>
    <w:unhideWhenUsed/>
    <w:rsid w:val="005B118A"/>
    <w:rPr>
      <w:color w:val="007BC7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B11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nbestedingsteam-gww@rws.n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578E1-BAE4-46CD-9725-65608D85C0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400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Bartels, Klaas (RWS PPO)</dc:creator>
  <cp:keywords/>
  <dc:description/>
  <cp:lastModifiedBy>Mertens, Wim (RWS PPO)</cp:lastModifiedBy>
  <cp:revision>5</cp:revision>
  <dcterms:created xsi:type="dcterms:W3CDTF">2026-02-03T14:22:00Z</dcterms:created>
  <dcterms:modified xsi:type="dcterms:W3CDTF">2026-02-04T07:53:00Z</dcterms:modified>
</cp:coreProperties>
</file>